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6970105" name="019df2b6-553d-789d-aaba-66d79a9f58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22900" name="019df2b6-553d-789d-aaba-66d79a9f58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Werkstatt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Gelblicher Teppichkleber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6498064" name="019df2ba-8c3e-7a12-8627-4b2d13c123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186490" name="019df2ba-8c3e-7a12-8627-4b2d13c123e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Gelblicher Teppichkleber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59099240" name="019df2fd-68a4-72a9-9324-7554beacdd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34613" name="019df2fd-68a4-72a9-9324-7554beacdd9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Wohnzimmer/ Treppenhaus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Gelblicher Teppichkleber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8509460" name="019df307-25a4-7ce1-86bb-3ae1068f0a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441571" name="019df307-25a4-7ce1-86bb-3ae1068f0a0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Werkstatt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8976846" name="019df2be-d7e7-7267-a6dd-104c070d23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648632" name="019df2be-d7e7-7267-a6dd-104c070d233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7524016" name="019df2da-6bd9-78aa-a822-e8688dd3a9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939644" name="019df2da-6bd9-78aa-a822-e8688dd3a90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2175706" name="019df2ff-c5a2-77a0-bbd2-86ad78f96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230262" name="019df2ff-c5a2-77a0-bbd2-86ad78f96bb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63131755" name="019df302-43cb-759d-b146-6786a69953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93939" name="019df302-43cb-759d-b146-6786a69953f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76136454" name="019df327-4953-7884-a587-ed264589be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947962" name="019df327-4953-7884-a587-ed264589bee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Waschraum/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1597712" name="019df2c0-83b1-7a44-86bc-1ce91213b9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021805" name="019df2c0-83b1-7a44-86bc-1ce91213b91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links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77363504" name="019df32c-8e2d-728f-997a-6ce78d4581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12117" name="019df32c-8e2d-728f-997a-6ce78d45817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Gesamter UG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Kork 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0083419" name="019df2c4-0344-7c1b-8253-b8d33c1ddb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741738" name="019df2c4-0344-7c1b-8253-b8d33c1ddb2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Treppenhaus/ Werkstatt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81408729" name="019df2bd-c34f-7687-81ea-a1bccf446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184782" name="019df2bd-c34f-7687-81ea-a1bccf4466a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70728381" name="019df2db-c67d-7224-897b-0e835e833d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126214" name="019df2db-c67d-7224-897b-0e835e833d3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57985017" name="019df2fe-b9bb-7f9b-91cb-b8f9754ea0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442294" name="019df2fe-b9bb-7f9b-91cb-b8f9754ea03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77128652" name="019df326-1590-7bfd-9693-074c47115b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072411" name="019df326-1590-7bfd-9693-074c47115bb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759217916" name="019df338-2338-74f8-b6ae-9baf95547a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766040" name="019df338-2338-74f8-b6ae-9baf95547a6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47040843" name="019df2dd-16ea-713e-8d5d-aaa10dd09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057092" name="019df2dd-16ea-713e-8d5d-aaa10dd09ba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720331613" name="019df31e-17ef-7c51-8530-b360abbe3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890831" name="019df31e-17ef-7c51-8530-b360abbe3e4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50588753" name="019df2de-4372-702d-8764-c126c1b35e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604733" name="019df2de-4372-702d-8764-c126c1b35ee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4926814" name="019df2f3-ffe4-73ca-ac44-6bf65bdbc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89619" name="019df2f3-ffe4-73ca-ac44-6bf65bdbc6f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8857368" name="019df31c-d84d-7443-bd92-9877178c68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632806" name="019df31c-d84d-7443-bd92-9877178c68b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32179809" name="019df331-793b-7a3c-8cb9-96ac37eb1f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902059" name="019df331-793b-7a3c-8cb9-96ac37eb1f9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OG-DG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579515620" name="019df333-4aee-744c-844c-ad06f27e5e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840870" name="019df333-4aee-744c-844c-ad06f27e5ea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Chemineé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Chemineé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59051110" name="019df33d-eae2-7ad5-8269-af7e12933a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651046" name="019df33d-eae2-7ad5-8269-af7e12933ad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95257613" name="019df436-d28b-7d4b-abdf-850d284e8f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481196" name="019df436-d28b-7d4b-abdf-850d284e8fe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40741"/>
                  <wp:effectExtent l="0" t="0" r="0" b="0"/>
                  <wp:docPr id="1952108066" name="019df901-9dc4-7371-b76b-464e4acc74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90053" name="019df901-9dc4-7371-b76b-464e4acc74b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40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Waschraum/ Heizungsraum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9098795" name="019df2c2-7867-7ce0-94ca-86709d738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2001" name="019df2c2-7867-7ce0-94ca-86709d738eb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997560" name="019df2ed-df25-7e14-b4d5-07a015a3f9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192368" name="019df2ed-df25-7e14-b4d5-07a015a3f90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Gang/ Küche/ Wohnzimmer/ Treppenhaus </w:t>
            </w:r>
          </w:p>
          <w:p>
            <w:pPr>
              <w:spacing w:before="0" w:after="0" w:line="240" w:lineRule="auto"/>
            </w:pPr>
            <w:r>
              <w:t>EG-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38151774" name="019df2f0-49ee-7844-ac4d-ae78e4c3f4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45913" name="019df2f0-49ee-7844-ac4d-ae78e4c3f43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46430230" name="019df2f2-7204-7f69-b81c-42a234e7d8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029928" name="019df2f2-7204-7f69-b81c-42a234e7d89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28785335" name="019df31f-16cc-7dc9-af45-cd3321bef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641369" name="019df31f-16cc-7dc9-af45-cd3321bef0c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8698991" name="019df31f-e1ff-79e2-a968-a6a92a66f5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535036" name="019df31f-e1ff-79e2-a968-a6a92a66f53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Kreuzbühlweg 22, 6045 Meggen</w:t>
          </w:r>
        </w:p>
        <w:p>
          <w:pPr>
            <w:spacing w:before="0" w:after="0"/>
          </w:pPr>
          <w:r>
            <w:t>DN 891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footer.xml" Type="http://schemas.openxmlformats.org/officeDocument/2006/relationships/footer" Id="rId37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